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51214787" name="3cf4bab0-0683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3001385" name="3cf4bab0-0683-11f1-abe9-233c1fc7588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72102837" name="0a49d070-0686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6038543" name="0a49d070-0686-11f1-abe9-233c1fc75887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6327626" name="7b2b1a50-0687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687210" name="7b2b1a50-0687-11f1-abe9-233c1fc75887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EG-DG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7035162" name="899ba3b0-068d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501939" name="899ba3b0-068d-11f1-abe9-233c1fc75887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21538869" name="53cbe5b0-0683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8600556" name="53cbe5b0-0683-11f1-abe9-233c1fc75887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34097366" name="71b1def0-0687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4293889" name="71b1def0-0687-11f1-abe9-233c1fc75887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32338752" name="6ba1a5e0-068c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5788196" name="6ba1a5e0-068c-11f1-abe9-233c1fc75887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01184941" name="e06d05c0-068e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4093648" name="e06d05c0-068e-11f1-abe9-233c1fc75887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45248125" name="08c5d970-068f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3042988" name="08c5d970-068f-11f1-abe9-233c1fc7588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08563387" name="602d4ce0-0683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8402110" name="602d4ce0-0683-11f1-abe9-233c1fc75887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13381988" name="934dd820-0687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1404460" name="934dd820-0687-11f1-abe9-233c1fc75887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77150293" name="8e1f1480-0683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395369" name="8e1f1480-0683-11f1-abe9-233c1fc75887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Heizungsraum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64302337" name="0abd03a0-0691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7061476" name="0abd03a0-0691-11f1-abe9-233c1fc75887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ehemaliger Belagskleber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68331022" name="f271b030-0685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4147910" name="f271b030-0685-11f1-abe9-233c1fc75887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ganzes Haus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47041355" name="8a1544b0-0686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5045016" name="8a1544b0-0686-11f1-abe9-233c1fc75887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70120789" name="a1971220-0687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7179809" name="a1971220-0687-11f1-abe9-233c1fc75887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5056021" name="1899f930-068f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7769623" name="1899f930-068f-11f1-abe9-233c1fc75887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ganzes Haus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84107580" name="cadad780-0686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0380209" name="cadad780-0686-11f1-abe9-233c1fc75887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29731101" name="2147f220-068b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2686954" name="2147f220-068b-11f1-abe9-233c1fc75887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25469523" name="57e32200-068b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9047639" name="57e32200-068b-11f1-abe9-233c1fc75887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48372162" name="3492a8c0-0690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6196246" name="3492a8c0-0690-11f1-abe9-233c1fc75887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3966899" name="42f9a3f0-0690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1119987" name="42f9a3f0-0690-11f1-abe9-233c1fc75887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05254099" name="49bd5c40-0690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4255374" name="49bd5c40-0690-11f1-abe9-233c1fc75887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Parkettkleber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06870807" name="396f91f0-068b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5677667" name="396f91f0-068b-11f1-abe9-233c1fc75887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Korkdämmung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03982595" name="68cd6cb0-068b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8943417" name="68cd6cb0-068b-11f1-abe9-233c1fc75887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54074404" name="5fd4a8c0-0687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739610" name="5fd4a8c0-0687-11f1-abe9-233c1fc75887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41823864" name="83c7b150-0687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0323995" name="83c7b150-0687-11f1-abe9-233c1fc7588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26950089" name="f2a4b800-068e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3486552" name="f2a4b800-068e-11f1-abe9-233c1fc75887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Hobbyraum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05094146" name="21fb5f70-0692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0955810" name="21fb5f70-0692-11f1-abe9-233c1fc75887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Treppe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79415745" name="dae49a50-0693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5191307" name="dae49a50-0693-11f1-abe9-233c1fc75887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79804521" name="892a5300-0687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7661072" name="892a5300-0687-11f1-abe9-233c1fc75887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</w:tc>
        <w:tc>
          <w:p>
            <w:pPr>
              <w:spacing w:before="0" w:after="0" w:line="240" w:lineRule="auto"/>
            </w:pPr>
            <w:r>
              <w:t>Formteile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02108213" name="b199f3f0-0690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4404802" name="b199f3f0-0690-11f1-abe9-233c1fc75887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Heizungsraum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Formteile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51239903" name="76a649f0-0691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6190207" name="76a649f0-0691-11f1-abe9-233c1fc75887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Einfahrt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489535" name="dcead520-0694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7377866" name="dcead520-0694-11f1-abe9-233c1fc75887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Unterdach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71315092" name="e5ba3df0-067e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0937366" name="e5ba3df0-067e-11f1-abe9-233c1fc75887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Waschküche Gang und Treppe</w:t>
            </w:r>
          </w:p>
          <w:p>
            <w:pPr>
              <w:spacing w:before="0" w:after="0" w:line="240" w:lineRule="auto"/>
            </w:pPr>
            <w:r>
              <w:t>UG </w:t>
            </w:r>
          </w:p>
        </w:tc>
        <w:tc>
          <w:p>
            <w:pPr>
              <w:spacing w:before="0" w:after="0" w:line="240" w:lineRule="auto"/>
            </w:pPr>
            <w:r>
              <w:t>Kellerboden 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10437642" name="ccc16640-0690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0905575" name="ccc16640-0690-11f1-abe9-233c1fc75887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Tankraum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Tank</w:t>
            </w:r>
          </w:p>
        </w:tc>
        <w:tc>
          <w:p>
            <w:pPr>
              <w:spacing w:before="0" w:after="0" w:line="240" w:lineRule="auto"/>
            </w:pPr>
            <w:r>
              <w:t>Flanschdichtung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82153577" name="916b9f10-0691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9420999" name="916b9f10-0691-11f1-abe9-233c1fc75887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Hobbyraum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Elektrokasten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35925077" name="55c0da10-0692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0385585" name="55c0da10-0692-11f1-abe9-233c1fc75887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Hobbyraum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15478716" name="f4669a00-0693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6046017" name="f4669a00-0693-11f1-abe9-233c1fc75887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62118678" name="9a638100-0687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6928648" name="9a638100-0687-11f1-abe9-233c1fc75887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Friedenstrasse 16, 6340 Baar</w:t>
          </w:r>
        </w:p>
        <w:p>
          <w:pPr>
            <w:spacing w:before="0" w:after="0"/>
          </w:pPr>
          <w:r>
            <w:t>704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